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/>
    </w:p>
    <w:p>
      <w:pPr>
        <w:jc w:val="center"/>
      </w:pPr>
      <w:r>
        <w:rPr>
          <w:b/>
          <w:color w:val="45AD40"/>
          <w:sz w:val="44"/>
        </w:rPr>
        <w:t>Q2PRO-X 1.3</w:t>
      </w:r>
    </w:p>
    <w:p>
      <w:pPr>
        <w:jc w:val="center"/>
      </w:pPr>
      <w:r>
        <w:rPr>
          <w:b/>
          <w:color w:val="1C221C"/>
          <w:sz w:val="36"/>
        </w:rPr>
        <w:t>Q2PRO-X 1.3: заметки к релизу</w:t>
      </w:r>
    </w:p>
    <w:p>
      <w:pPr>
        <w:jc w:val="center"/>
      </w:pPr>
      <w:r>
        <w:rPr>
          <w:color w:val="5B675B"/>
          <w:sz w:val="24"/>
        </w:rPr>
        <w:t>Заметки к релизу и обновлению</w:t>
      </w:r>
    </w:p>
    <w:p>
      <w:pPr>
        <w:jc w:val="center"/>
      </w:pPr>
      <w:r>
        <w:rPr>
          <w:color w:val="5B675B"/>
          <w:sz w:val="21"/>
        </w:rPr>
        <w:t>Русское издание</w:t>
      </w:r>
    </w:p>
    <w:p>
      <w:pPr>
        <w:jc w:val="center"/>
      </w:pPr>
      <w:r>
        <w:rPr>
          <w:color w:val="5B675B"/>
          <w:sz w:val="20"/>
        </w:rPr>
        <w:t>17 мая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/>
    </w:p>
    <w:p>
      <w:pPr>
        <w:pStyle w:val="Heading1"/>
      </w:pPr>
      <w:r>
        <w:t>Оглавление</w:t>
      </w:r>
    </w:p>
    <w:p>
      <w:pPr>
        <w:pStyle w:val="ListBullet"/>
      </w:pPr>
      <w:r>
        <w:t>Что нового с 1.2 до 1.3</w:t>
      </w:r>
    </w:p>
    <w:p>
      <w:pPr>
        <w:pStyle w:val="ListBullet"/>
      </w:pPr>
      <w:r>
        <w:t>Крупные изменения с 1.0 до 1.2</w:t>
      </w:r>
    </w:p>
    <w:p>
      <w:pPr>
        <w:pStyle w:val="ListBullet"/>
        <w:ind w:left="504"/>
      </w:pPr>
      <w:r>
        <w:t>Новый Guided Menu и безопасный первый запуск</w:t>
      </w:r>
    </w:p>
    <w:p>
      <w:pPr>
        <w:pStyle w:val="ListBullet"/>
        <w:ind w:left="504"/>
      </w:pPr>
      <w:r>
        <w:t>Видео и визуальная часть</w:t>
      </w:r>
    </w:p>
    <w:p>
      <w:pPr>
        <w:pStyle w:val="ListBullet"/>
        <w:ind w:left="504"/>
      </w:pPr>
      <w:r>
        <w:t>Visibility Highlights</w:t>
      </w:r>
    </w:p>
    <w:p>
      <w:pPr>
        <w:pStyle w:val="ListBullet"/>
        <w:ind w:left="504"/>
      </w:pPr>
      <w:r>
        <w:t>Demo Browser и Demo Player</w:t>
      </w:r>
    </w:p>
    <w:p>
      <w:pPr>
        <w:pStyle w:val="ListBullet"/>
        <w:ind w:left="504"/>
      </w:pPr>
      <w:r>
        <w:t>Voice Chat</w:t>
      </w:r>
    </w:p>
    <w:p>
      <w:pPr>
        <w:pStyle w:val="ListBullet"/>
        <w:ind w:left="504"/>
      </w:pPr>
      <w:r>
        <w:t>Сетевая игра</w:t>
      </w:r>
    </w:p>
    <w:p>
      <w:pPr>
        <w:pStyle w:val="ListBullet"/>
        <w:ind w:left="504"/>
      </w:pPr>
      <w:r>
        <w:t>Управление, мышь и zoom</w:t>
      </w:r>
    </w:p>
    <w:p>
      <w:pPr>
        <w:pStyle w:val="ListBullet"/>
        <w:ind w:left="504"/>
      </w:pPr>
      <w:r>
        <w:t>Cvar Browser</w:t>
      </w:r>
    </w:p>
    <w:p>
      <w:pPr>
        <w:pStyle w:val="ListBullet"/>
      </w:pPr>
      <w:r>
        <w:t>Обновление с 1.0 / 1.1 / 1.1A</w:t>
      </w:r>
    </w:p>
    <w:p>
      <w:pPr>
        <w:pStyle w:val="ListBullet"/>
      </w:pPr>
      <w:r>
        <w:t>Что не изменилось</w:t>
      </w:r>
    </w:p>
    <w:p>
      <w:pPr>
        <w:pStyle w:val="ListBullet"/>
      </w:pPr>
      <w:r>
        <w:t>Главный практический совет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1.3: заметки к релизу</w:t>
      </w:r>
    </w:p>
    <w:p>
      <w:r>
        <w:rPr>
          <w:rFonts w:ascii="Consolas" w:hAnsi="Consolas" w:eastAsia="Consolas"/>
          <w:sz w:val="19"/>
          <w:shd w:fill="EEF5EE"/>
        </w:rPr>
        <w:t>Q2PRO-X 1.3 - публичный релиз после 1.2.  Этот документ описывает именно новые изменения 1.3 относительно 1.2; исторический раздел о крупных изменениях с 1.0 до 1.2 сохранён ниже как справочная база.</w:t>
      </w:r>
      <w:r/>
    </w:p>
    <w:p>
      <w:r/>
    </w:p>
    <w:p>
      <w:r/>
    </w:p>
    <w:p>
      <w:r/>
    </w:p>
    <w:p>
      <w:pPr>
        <w:pStyle w:val="Heading2"/>
      </w:pPr>
      <w:r>
        <w:t>Что нового с 1.2 до 1.3</w:t>
      </w:r>
    </w:p>
    <w:p>
      <w:pPr>
        <w:pStyle w:val="ListNumber"/>
      </w:pPr>
      <w:r>
        <w:t>AVFX: крупный новый слой погодных и поверхностных эффектов - дождь, гроза, снег, лужи, стекание воды, лавовый пар, мокрая линза, брызги от шагов и реакции оружия по воде/снегу.</w:t>
      </w:r>
      <w:r>
        <w:rPr>
          <w:rFonts w:ascii="Consolas" w:hAnsi="Consolas" w:eastAsia="Consolas"/>
          <w:sz w:val="19"/>
          <w:shd w:fill="EEF5EE"/>
        </w:rPr>
      </w:r>
      <w:r/>
    </w:p>
    <w:p>
      <w:r>
        <w:t>Пресеты AVFX и Visual Presets: готовые cfg-профили качества для дождя, дождя с грозой, снега, подсветок и общего визуального слоя.  Ultra Quality сохраняет максимальную картинку без дистанционного LOD; более лёгкие профили постепенно снижают плотность и вторичные эффекты.</w:t>
      </w:r>
    </w:p>
    <w:p>
      <w:pPr>
        <w:pStyle w:val="ListNumber"/>
      </w:pPr>
      <w:r>
        <w:t>Производительность AVFX: оптимизированный GPU/instanced путь снега, исправление snow GPU render stall, оптимизации дождя, underwater surface rings и LOD-scaled world weather simulation без ухудшения Ultra-режима.</w:t>
      </w:r>
    </w:p>
    <w:p>
      <w:r>
        <w:t>Global prefs migration: общие UI/video/audio/global параметры можно хранить в глобальном baseq2/q2pro-x/q2pro-x.cfg и использовать одинаково в разных модах.</w:t>
      </w:r>
    </w:p>
    <w:p>
      <w:pPr>
        <w:pStyle w:val="ListNumber"/>
      </w:pPr>
      <w:r>
        <w:t>Mod-local own/enemy skin override: локальная настройка модели/скина себя и противников для OpenFFA/OpenTDM-подобной игры.</w:t>
      </w:r>
    </w:p>
    <w:p>
      <w:r>
        <w:t>Меню и cvar browser: новые AVFX/Visual Presets меню, helper-команды /avfx, /rain, /snow, /water, /sky, /avfxp, /avfxs, /avfxr, /avfxi, scope badges (X)/(G)/(M), обновлённые RU/EN описания cvar.</w:t>
      </w:r>
    </w:p>
    <w:p>
      <w:r>
        <w:t>Надёжность и polish: fixedmove-aware wait mode по умолчанию, исправления Bad FOV disconnect, cvar browser focus leak, OpenTDM Team Overlay runtime detect, GL/MSAA persistence и чистая упаковка runtime assets для 1.3.</w:t>
      </w:r>
    </w:p>
    <w:p>
      <w:pPr>
        <w:pStyle w:val="ListNumber"/>
      </w:pPr>
      <w:r/>
      <w:r>
        <w:rPr>
          <w:rFonts w:ascii="Consolas" w:hAnsi="Consolas" w:eastAsia="Consolas"/>
          <w:sz w:val="19"/>
          <w:shd w:fill="EEF5EE"/>
        </w:rPr>
      </w:r>
      <w:r/>
      <w:r>
        <w:rPr>
          <w:rFonts w:ascii="Consolas" w:hAnsi="Consolas" w:eastAsia="Consolas"/>
          <w:sz w:val="19"/>
          <w:shd w:fill="EEF5EE"/>
        </w:rPr>
      </w:r>
    </w:p>
    <w:p>
      <w:r/>
    </w:p>
    <w:p>
      <w:pPr>
        <w:pStyle w:val="Heading2"/>
      </w:pPr>
      <w:r>
        <w:t>Крупные изменения с 1.0 до 1.2</w:t>
      </w:r>
    </w:p>
    <w:p>
      <w:pPr>
        <w:pStyle w:val="Heading3"/>
      </w:pPr>
      <w:r>
        <w:t>Новый Guided Menu и безопасный первый запуск</w:t>
      </w:r>
    </w:p>
    <w:p>
      <w:r>
        <w:t>В 1.2 современное меню стало основной точкой входа. Старое меню не удалено,</w:t>
      </w:r>
    </w:p>
    <w:p>
      <w:r>
        <w:t>но новый пользователь должен сразу попадать в понятную структуру:</w:t>
      </w:r>
    </w:p>
    <w:p>
      <w:pPr>
        <w:pStyle w:val="ListBullet"/>
      </w:pPr>
      <w:r>
        <w:t>Quick Setup;</w:t>
      </w:r>
    </w:p>
    <w:p>
      <w:pPr>
        <w:pStyle w:val="ListBullet"/>
      </w:pPr>
      <w:r>
        <w:t>Video / Sound / Controls;</w:t>
      </w:r>
    </w:p>
    <w:p>
      <w:pPr>
        <w:pStyle w:val="ListBullet"/>
      </w:pPr>
      <w:r>
        <w:t>Online Play Setup;</w:t>
      </w:r>
    </w:p>
    <w:p>
      <w:pPr>
        <w:pStyle w:val="ListBullet"/>
      </w:pPr>
      <w:r>
        <w:t>Demo Browser / Demo Player;</w:t>
      </w:r>
    </w:p>
    <w:p>
      <w:pPr>
        <w:pStyle w:val="ListBullet"/>
      </w:pPr>
      <w:r>
        <w:t>Cvar Browser;</w:t>
      </w:r>
    </w:p>
    <w:p>
      <w:pPr>
        <w:pStyle w:val="ListBullet"/>
      </w:pPr>
      <w:r>
        <w:t>Q2PRO-X engine-room pages.</w:t>
      </w:r>
    </w:p>
    <w:p>
      <w:r>
        <w:t>При обновлении старого конфига с 1.0 / 1.1 / 1.1A применяется точечная</w:t>
      </w:r>
    </w:p>
    <w:p>
      <w:r>
        <w:t xml:space="preserve">миграция схемы. Если </w:t>
      </w:r>
      <w:r>
        <w:rPr>
          <w:rFonts w:ascii="Consolas" w:hAnsi="Consolas" w:eastAsia="Consolas"/>
          <w:sz w:val="19"/>
          <w:shd w:fill="EEF5EE"/>
        </w:rPr>
        <w:t>cl_q2prox_cfg_version</w:t>
      </w:r>
      <w:r>
        <w:t xml:space="preserve"> отсутствует или старее 1.2,</w:t>
      </w:r>
    </w:p>
    <w:p>
      <w:r>
        <w:t>движок выставляет только рекомендованные интерфейсные значения, например</w:t>
      </w:r>
    </w:p>
    <w:p>
      <w:r>
        <w:t>современный guided menu и autosave Q2PRO-X конфигов. Полного сброса</w:t>
      </w:r>
    </w:p>
    <w:p>
      <w:r>
        <w:t>пользовательских настроек нет.</w:t>
      </w:r>
    </w:p>
    <w:p>
      <w:pPr>
        <w:pStyle w:val="Heading3"/>
      </w:pPr>
      <w:r>
        <w:t>Видео и визуальная часть</w:t>
      </w:r>
    </w:p>
    <w:p>
      <w:r>
        <w:t xml:space="preserve">Windows backend по умолчанию теперь </w:t>
      </w:r>
      <w:r>
        <w:rPr>
          <w:rFonts w:ascii="Consolas" w:hAnsi="Consolas" w:eastAsia="Consolas"/>
          <w:sz w:val="19"/>
          <w:shd w:fill="EEF5EE"/>
        </w:rPr>
        <w:t>win32egl</w:t>
      </w:r>
      <w:r>
        <w:t>, если сборка содержит EGL /</w:t>
      </w:r>
    </w:p>
    <w:p>
      <w:r>
        <w:t>ANGLE. Это более дружелюбный путь для записи и захвата видео: NVIDIA</w:t>
      </w:r>
    </w:p>
    <w:p>
      <w:r>
        <w:t>ShadowPlay / OBS game capture не получают те WGL fullscreen-артефакты, ради</w:t>
      </w:r>
    </w:p>
    <w:p>
      <w:r>
        <w:t xml:space="preserve">которых эта ветка изначально проверялась. </w:t>
      </w:r>
      <w:r>
        <w:rPr>
          <w:rFonts w:ascii="Consolas" w:hAnsi="Consolas" w:eastAsia="Consolas"/>
          <w:sz w:val="19"/>
          <w:shd w:fill="EEF5EE"/>
        </w:rPr>
        <w:t>win32wgl</w:t>
      </w:r>
      <w:r>
        <w:t xml:space="preserve"> остаётся fallback.</w:t>
      </w:r>
    </w:p>
    <w:p>
      <w:r>
        <w:t>Видео-меню использует понятные настройки:</w:t>
      </w:r>
    </w:p>
    <w:p>
      <w:pPr>
        <w:pStyle w:val="ListBullet"/>
      </w:pPr>
      <w:r>
        <w:t xml:space="preserve">video backend: </w:t>
      </w:r>
      <w:r>
        <w:rPr>
          <w:rFonts w:ascii="Consolas" w:hAnsi="Consolas" w:eastAsia="Consolas"/>
          <w:sz w:val="19"/>
          <w:shd w:fill="EEF5EE"/>
        </w:rPr>
        <w:t>win32egl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win32wgl</w:t>
      </w:r>
      <w:r>
        <w:t>;</w:t>
      </w:r>
    </w:p>
    <w:p>
      <w:pPr>
        <w:pStyle w:val="ListBullet"/>
      </w:pPr>
      <w:r>
        <w:t xml:space="preserve">resolution: </w:t>
      </w:r>
      <w:r>
        <w:rPr>
          <w:rFonts w:ascii="Consolas" w:hAnsi="Consolas" w:eastAsia="Consolas"/>
          <w:sz w:val="19"/>
          <w:shd w:fill="EEF5EE"/>
        </w:rPr>
        <w:t>desktop</w:t>
      </w:r>
      <w:r>
        <w:t xml:space="preserve"> или конкретное </w:t>
      </w:r>
      <w:r>
        <w:rPr>
          <w:rFonts w:ascii="Consolas" w:hAnsi="Consolas" w:eastAsia="Consolas"/>
          <w:sz w:val="19"/>
          <w:shd w:fill="EEF5EE"/>
        </w:rPr>
        <w:t>WxH</w:t>
      </w:r>
      <w:r>
        <w:t>;</w:t>
      </w:r>
    </w:p>
    <w:p>
      <w:pPr>
        <w:pStyle w:val="ListBullet"/>
      </w:pPr>
      <w:r>
        <w:t>windowed mode;</w:t>
      </w:r>
    </w:p>
    <w:p>
      <w:pPr>
        <w:pStyle w:val="ListBullet"/>
      </w:pPr>
      <w:r>
        <w:t>fullscreen type: desktop / exclusive;</w:t>
      </w:r>
    </w:p>
    <w:p>
      <w:pPr>
        <w:pStyle w:val="ListBullet"/>
      </w:pPr>
      <w:r>
        <w:t>refresh rate;</w:t>
      </w:r>
    </w:p>
    <w:p>
      <w:pPr>
        <w:pStyle w:val="ListBullet"/>
      </w:pPr>
      <w:r>
        <w:t>fullscreen fit: fill / aspect;</w:t>
      </w:r>
    </w:p>
    <w:p>
      <w:pPr>
        <w:pStyle w:val="ListBullet"/>
      </w:pPr>
      <w:r>
        <w:t>render scale и фильтр;</w:t>
      </w:r>
    </w:p>
    <w:p>
      <w:pPr>
        <w:pStyle w:val="ListBullet"/>
      </w:pPr>
      <w:r>
        <w:t>OLED protection;</w:t>
      </w:r>
    </w:p>
    <w:p>
      <w:pPr>
        <w:pStyle w:val="ListBullet"/>
      </w:pPr>
      <w:r>
        <w:t>постобработка, bloom, brightness, dynamic lights.</w:t>
      </w:r>
    </w:p>
    <w:p>
      <w:pPr>
        <w:pStyle w:val="Heading3"/>
      </w:pPr>
      <w:r>
        <w:t>Visibility Highlights</w:t>
      </w:r>
    </w:p>
    <w:p>
      <w:r>
        <w:t>Подсветки стали отдельной визуальной системой:</w:t>
      </w:r>
    </w:p>
    <w:p>
      <w:pPr>
        <w:pStyle w:val="ListBullet"/>
      </w:pPr>
      <w:r>
        <w:t>предметы: shell, tint, shell+tint, alpha, brightness, scale;</w:t>
      </w:r>
    </w:p>
    <w:p>
      <w:pPr>
        <w:pStyle w:val="ListBullet"/>
      </w:pPr>
      <w:r>
        <w:t>оружие: отдельные toggles и цвета;</w:t>
      </w:r>
    </w:p>
    <w:p>
      <w:pPr>
        <w:pStyle w:val="ListBullet"/>
      </w:pPr>
      <w:r>
        <w:t>игроки: all / random FFA / duel / auto / team / model;</w:t>
      </w:r>
    </w:p>
    <w:p>
      <w:pPr>
        <w:pStyle w:val="ListBullet"/>
      </w:pPr>
      <w:r>
        <w:t>team colors для live TDM/duel;</w:t>
      </w:r>
    </w:p>
    <w:p>
      <w:pPr>
        <w:pStyle w:val="ListBullet"/>
      </w:pPr>
      <w:r>
        <w:t>model color overrides для просмотра демок и ситуаций без надёжного</w:t>
      </w:r>
    </w:p>
    <w:p>
      <w:r>
        <w:t xml:space="preserve">  понятия "свой-чужой".</w:t>
      </w:r>
    </w:p>
    <w:p>
      <w:r>
        <w:t xml:space="preserve">Настройки этой группы mod-local. Во время просмотра </w:t>
      </w:r>
      <w:r>
        <w:rPr>
          <w:rFonts w:ascii="Consolas" w:hAnsi="Consolas" w:eastAsia="Consolas"/>
          <w:sz w:val="19"/>
          <w:shd w:fill="EEF5EE"/>
        </w:rPr>
        <w:t>.dm2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.mvd2</w:t>
      </w:r>
      <w:r>
        <w:t xml:space="preserve"> они</w:t>
      </w:r>
    </w:p>
    <w:p>
      <w:r>
        <w:t xml:space="preserve">сохраняются в </w:t>
      </w:r>
      <w:r>
        <w:rPr>
          <w:rFonts w:ascii="Consolas" w:hAnsi="Consolas" w:eastAsia="Consolas"/>
          <w:sz w:val="19"/>
          <w:shd w:fill="EEF5EE"/>
        </w:rPr>
        <w:t>baseq2/q2pro-x/demo_visual/q2pro-x.demo.cfg</w:t>
      </w:r>
      <w:r>
        <w:t>, чтобы демки из</w:t>
      </w:r>
    </w:p>
    <w:p>
      <w:r>
        <w:t>разных модов выглядели одинаково.</w:t>
      </w:r>
    </w:p>
    <w:p>
      <w:pPr>
        <w:pStyle w:val="Heading3"/>
      </w:pPr>
      <w:r>
        <w:t>Demo Browser и Demo Player</w:t>
      </w:r>
    </w:p>
    <w:p>
      <w:r>
        <w:t>1.2 делает демки отдельной продуктовой областью:</w:t>
      </w:r>
    </w:p>
    <w:p>
      <w:pPr>
        <w:pStyle w:val="ListBullet"/>
      </w:pPr>
      <w:r>
        <w:t>современный overlay browser с индексом, вкладками, поиском, деталями,</w:t>
      </w:r>
    </w:p>
    <w:p>
      <w:r>
        <w:t xml:space="preserve">  favorites и playlist-потоком;</w:t>
      </w:r>
    </w:p>
    <w:p>
      <w:pPr>
        <w:pStyle w:val="ListBullet"/>
      </w:pPr>
      <w:r>
        <w:t>modern demo player overlay с timeline, pause/seek, speed/actions,</w:t>
      </w:r>
    </w:p>
    <w:p>
      <w:r>
        <w:t xml:space="preserve">  autohide, volume override, gun/skin override;</w:t>
      </w:r>
    </w:p>
    <w:p>
      <w:pPr>
        <w:pStyle w:val="ListBullet"/>
      </w:pPr>
      <w:r>
        <w:t>MVD-only director mode: next frag / quad / penta / leader;</w:t>
      </w:r>
    </w:p>
    <w:p>
      <w:pPr>
        <w:pStyle w:val="ListBullet"/>
      </w:pPr>
      <w:r>
        <w:t>analytics: traffic / frags / pickups / all, HUD overview, world mode,</w:t>
      </w:r>
    </w:p>
    <w:p>
      <w:r>
        <w:t xml:space="preserve">  trail mode;</w:t>
      </w:r>
    </w:p>
    <w:p>
      <w:pPr>
        <w:pStyle w:val="ListBullet"/>
      </w:pPr>
      <w:r>
        <w:t>trail height mode: origin / feet, hover Z, outline;</w:t>
      </w:r>
    </w:p>
    <w:p>
      <w:pPr>
        <w:pStyle w:val="ListBullet"/>
      </w:pPr>
      <w:r>
        <w:t>item timers для MVD2: ghost models, countdown labels, item strip,</w:t>
      </w:r>
    </w:p>
    <w:p>
      <w:r>
        <w:t xml:space="preserve">  per-item toggles and color editor.</w:t>
      </w:r>
    </w:p>
    <w:p>
      <w:pPr>
        <w:pStyle w:val="Heading3"/>
      </w:pPr>
      <w:r>
        <w:t>Voice Chat</w:t>
      </w:r>
    </w:p>
    <w:p>
      <w:r>
        <w:t>Встроенный voice chat добавлен как отдельный side-channel, не как замена</w:t>
      </w:r>
    </w:p>
    <w:p>
      <w:r>
        <w:t xml:space="preserve">игровым </w:t>
      </w:r>
      <w:r>
        <w:rPr>
          <w:rFonts w:ascii="Consolas" w:hAnsi="Consolas" w:eastAsia="Consolas"/>
          <w:sz w:val="19"/>
          <w:shd w:fill="EEF5EE"/>
        </w:rPr>
        <w:t>say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say_team</w:t>
      </w:r>
      <w:r>
        <w:t>.</w:t>
      </w:r>
    </w:p>
    <w:p>
      <w:r>
        <w:t>Основная модель: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</w:t>
      </w:r>
      <w:r>
        <w:t xml:space="preserve"> - master switch;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vc_autojoin</w:t>
      </w:r>
      <w:r>
        <w:t xml:space="preserve"> - вход в voice room при подключении к серверу;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vc_room_mode server</w:t>
      </w:r>
      <w:r>
        <w:t xml:space="preserve"> - комната привязана к текущему игровому серверу;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vc_server</w:t>
      </w:r>
      <w:r>
        <w:t xml:space="preserve"> по умолчанию указывает на hosted control-plane</w:t>
      </w:r>
    </w:p>
    <w:p>
      <w:r>
        <w:t xml:space="preserve">  </w:t>
      </w:r>
      <w:r>
        <w:rPr>
          <w:rFonts w:ascii="Consolas" w:hAnsi="Consolas" w:eastAsia="Consolas"/>
          <w:sz w:val="19"/>
          <w:shd w:fill="EEF5EE"/>
        </w:rPr>
        <w:t>https://voice-api.q2pro-x.com</w:t>
      </w:r>
      <w:r>
        <w:t>;</w:t>
      </w:r>
    </w:p>
    <w:p>
      <w:pPr>
        <w:pStyle w:val="ListBullet"/>
      </w:pPr>
      <w:r>
        <w:t xml:space="preserve">микрофон выбирается из меню или через </w:t>
      </w:r>
      <w:r>
        <w:rPr>
          <w:rFonts w:ascii="Consolas" w:hAnsi="Consolas" w:eastAsia="Consolas"/>
          <w:sz w:val="19"/>
          <w:shd w:fill="EEF5EE"/>
        </w:rPr>
        <w:t>voice_mic_list</w:t>
      </w:r>
      <w:r>
        <w:t xml:space="preserve"> /</w:t>
      </w:r>
    </w:p>
    <w:p>
      <w:r>
        <w:t xml:space="preserve">  </w:t>
      </w:r>
      <w:r>
        <w:rPr>
          <w:rFonts w:ascii="Consolas" w:hAnsi="Consolas" w:eastAsia="Consolas"/>
          <w:sz w:val="19"/>
          <w:shd w:fill="EEF5EE"/>
        </w:rPr>
        <w:t>voice_mic_pick</w:t>
      </w:r>
      <w:r>
        <w:t>;</w:t>
      </w:r>
    </w:p>
    <w:p>
      <w:pPr>
        <w:pStyle w:val="ListBullet"/>
      </w:pPr>
      <w:r>
        <w:t>режим передачи: push-to-talk или VAD.</w:t>
      </w:r>
    </w:p>
    <w:p>
      <w:r>
        <w:t>Для передачи и приёма голоса в текущей фазе требуется OpenAL.</w:t>
      </w:r>
    </w:p>
    <w:p>
      <w:pPr>
        <w:pStyle w:val="Heading3"/>
      </w:pPr>
      <w:r>
        <w:t>Сетевая игра</w:t>
      </w:r>
    </w:p>
    <w:p>
      <w:r>
        <w:t>Сетевая часть получила несколько пользовательских слоёв:</w:t>
      </w:r>
    </w:p>
    <w:p>
      <w:pPr>
        <w:pStyle w:val="ListBullet"/>
      </w:pPr>
      <w:r>
        <w:t>modern server browser с фильтрами, сортировкой, detail pane, row colors,</w:t>
      </w:r>
    </w:p>
    <w:p>
      <w:r>
        <w:t xml:space="preserve">  fullscreen/compact режимом и persistent настройками;</w:t>
      </w:r>
    </w:p>
    <w:p>
      <w:pPr>
        <w:pStyle w:val="ListBullet"/>
      </w:pPr>
      <w:r>
        <w:t>OpenTDM Team HUD с passive teammate-state и LAST MSG;</w:t>
      </w:r>
    </w:p>
    <w:p>
      <w:pPr>
        <w:pStyle w:val="ListBullet"/>
      </w:pPr>
      <w:r>
        <w:t>laghax HUD и режимы сглаживания сетевого ощущения;</w:t>
      </w:r>
    </w:p>
    <w:p>
      <w:pPr>
        <w:pStyle w:val="ListBullet"/>
      </w:pPr>
      <w:r>
        <w:t>adaptive ping gate для weapon predict и player predict;</w:t>
      </w:r>
    </w:p>
    <w:p>
      <w:pPr>
        <w:pStyle w:val="ListBullet"/>
      </w:pPr>
      <w:r>
        <w:t>тонкие toggles видимости weapon FX;</w:t>
      </w:r>
    </w:p>
    <w:p>
      <w:pPr>
        <w:pStyle w:val="ListBullet"/>
      </w:pPr>
      <w:r>
        <w:t>автоподбор UDP client port: RTT mode и XQ3A mode.</w:t>
      </w:r>
    </w:p>
    <w:p>
      <w:pPr>
        <w:pStyle w:val="Heading3"/>
      </w:pPr>
      <w:r>
        <w:t>Управление, мышь и zoom</w:t>
      </w:r>
    </w:p>
    <w:p>
      <w:r>
        <w:t xml:space="preserve">Для переносов конфигов добавлен </w:t>
      </w:r>
      <w:r>
        <w:rPr>
          <w:rFonts w:ascii="Consolas" w:hAnsi="Consolas" w:eastAsia="Consolas"/>
          <w:sz w:val="19"/>
          <w:shd w:fill="EEF5EE"/>
        </w:rPr>
        <w:t>cl_mouse_behavior_mode</w:t>
      </w:r>
      <w:r>
        <w:t>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</w:t>
      </w:r>
      <w:r>
        <w:t xml:space="preserve"> - родное поведение Q2PRO-X;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r1q2</w:t>
      </w:r>
      <w:r>
        <w:t xml:space="preserve"> - совместимый режим для старых конфигов.</w:t>
      </w:r>
    </w:p>
    <w:p>
      <w:r>
        <w:t>Zoom вынесен в понятные настройки:</w:t>
      </w:r>
    </w:p>
    <w:p>
      <w:pPr>
        <w:pStyle w:val="ListBullet"/>
      </w:pPr>
      <w:r>
        <w:t>FOV;</w:t>
      </w:r>
    </w:p>
    <w:p>
      <w:pPr>
        <w:pStyle w:val="ListBullet"/>
      </w:pPr>
      <w:r>
        <w:t>sensitivity mode: auto / manual;</w:t>
      </w:r>
    </w:p>
    <w:p>
      <w:pPr>
        <w:pStyle w:val="ListBullet"/>
      </w:pPr>
      <w:r>
        <w:t>manual sensitivity;</w:t>
      </w:r>
    </w:p>
    <w:p>
      <w:pPr>
        <w:pStyle w:val="ListBullet"/>
      </w:pPr>
      <w:r>
        <w:t>zoom time;</w:t>
      </w:r>
    </w:p>
    <w:p>
      <w:pPr>
        <w:pStyle w:val="ListBullet"/>
      </w:pPr>
      <w:r>
        <w:t>walk while zoomed;</w:t>
      </w:r>
    </w:p>
    <w:p>
      <w:pPr>
        <w:pStyle w:val="ListBullet"/>
      </w:pPr>
      <w:r>
        <w:t>отдельный zoom crosshair.</w:t>
      </w:r>
    </w:p>
    <w:p>
      <w:pPr>
        <w:pStyle w:val="Heading3"/>
      </w:pPr>
      <w:r>
        <w:t>Cvar Browser</w:t>
      </w:r>
    </w:p>
    <w:p>
      <w:r>
        <w:t>Встроенный справочник переменных теперь не просто список cvar:</w:t>
      </w:r>
    </w:p>
    <w:p>
      <w:pPr>
        <w:pStyle w:val="ListBullet"/>
      </w:pPr>
      <w:r>
        <w:t>вкладки по категориям;</w:t>
      </w:r>
    </w:p>
    <w:p>
      <w:pPr>
        <w:pStyle w:val="ListBullet"/>
      </w:pPr>
      <w:r>
        <w:t>favorites;</w:t>
      </w:r>
    </w:p>
    <w:p>
      <w:pPr>
        <w:pStyle w:val="ListBullet"/>
      </w:pPr>
      <w:r>
        <w:t>commands tab;</w:t>
      </w:r>
    </w:p>
    <w:p>
      <w:pPr>
        <w:pStyle w:val="ListBullet"/>
      </w:pPr>
      <w:r>
        <w:t>поиск с RU/EN вводом;</w:t>
      </w:r>
    </w:p>
    <w:p>
      <w:pPr>
        <w:pStyle w:val="ListBullet"/>
      </w:pPr>
      <w:r>
        <w:t>копирование, выделение, Ctrl+A, clear;</w:t>
      </w:r>
    </w:p>
    <w:p>
      <w:pPr>
        <w:pStyle w:val="ListBullet"/>
      </w:pPr>
      <w:r>
        <w:t>live value column;</w:t>
      </w:r>
    </w:p>
    <w:p>
      <w:pPr>
        <w:pStyle w:val="ListBullet"/>
      </w:pPr>
      <w:r>
        <w:t>detail pane с описанием и допустимыми значениями;</w:t>
      </w:r>
    </w:p>
    <w:p>
      <w:pPr>
        <w:pStyle w:val="ListBullet"/>
      </w:pPr>
      <w:r>
        <w:t>fullscreen, scale, opacity, remember last tab;</w:t>
      </w:r>
    </w:p>
    <w:p>
      <w:pPr>
        <w:pStyle w:val="ListBullet"/>
      </w:pPr>
      <w:r>
        <w:t>выполнение команд из browser с возвратом после консоли.</w:t>
      </w:r>
    </w:p>
    <w:p>
      <w:r>
        <w:t>Это основная точка, где пользователь может понять, что делает конкретная</w:t>
      </w:r>
    </w:p>
    <w:p>
      <w:r>
        <w:t>переменная, не выходя из клиента.</w:t>
      </w:r>
    </w:p>
    <w:p>
      <w:pPr>
        <w:pStyle w:val="Heading2"/>
      </w:pPr>
      <w:r>
        <w:t>Обновление с 1.0 / 1.1 / 1.1A</w:t>
      </w:r>
    </w:p>
    <w:p>
      <w:pPr>
        <w:pStyle w:val="ListNumber"/>
      </w:pPr>
      <w:r>
        <w:t>Сделайте копию старого каталога, если в нём есть важные демки, paks,</w:t>
      </w:r>
    </w:p>
    <w:p>
      <w:r>
        <w:t xml:space="preserve">   cfg, screenshots или локальные моды.</w:t>
      </w:r>
    </w:p>
    <w:p>
      <w:pPr>
        <w:pStyle w:val="ListNumber"/>
      </w:pPr>
      <w:r>
        <w:t>Распакуйте 1.2 как чистый runtime-пакет. Релиз не поставляет</w:t>
      </w:r>
    </w:p>
    <w:p>
      <w:r>
        <w:t xml:space="preserve">   пользовательские </w:t>
      </w:r>
      <w:r>
        <w:rPr>
          <w:rFonts w:ascii="Consolas" w:hAnsi="Consolas" w:eastAsia="Consolas"/>
          <w:sz w:val="19"/>
          <w:shd w:fill="EEF5EE"/>
        </w:rPr>
        <w:t>q2pro-x.cfg</w:t>
      </w:r>
      <w:r>
        <w:t>.</w:t>
      </w:r>
    </w:p>
    <w:p>
      <w:pPr>
        <w:pStyle w:val="ListNumber"/>
      </w:pPr>
      <w:r>
        <w:t xml:space="preserve">Если вы переносите старый </w:t>
      </w:r>
      <w:r>
        <w:rPr>
          <w:rFonts w:ascii="Consolas" w:hAnsi="Consolas" w:eastAsia="Consolas"/>
          <w:sz w:val="19"/>
          <w:shd w:fill="EEF5EE"/>
        </w:rPr>
        <w:t>baseq2/q2pro-x/q2pro-x.cfg</w:t>
      </w:r>
      <w:r>
        <w:t>, первый запуск</w:t>
      </w:r>
    </w:p>
    <w:p>
      <w:r>
        <w:t xml:space="preserve">   1.2 применит точечную миграцию и добавит </w:t>
      </w:r>
      <w:r>
        <w:rPr>
          <w:rFonts w:ascii="Consolas" w:hAnsi="Consolas" w:eastAsia="Consolas"/>
          <w:sz w:val="19"/>
          <w:shd w:fill="EEF5EE"/>
        </w:rPr>
        <w:t>cl_q2prox_cfg_version "1.2"</w:t>
      </w:r>
      <w:r>
        <w:t>.</w:t>
      </w:r>
    </w:p>
    <w:p>
      <w:pPr>
        <w:pStyle w:val="ListNumber"/>
      </w:pPr>
      <w:r>
        <w:t xml:space="preserve">Проверьте </w:t>
      </w:r>
      <w:r>
        <w:rPr>
          <w:rFonts w:ascii="Consolas" w:hAnsi="Consolas" w:eastAsia="Consolas"/>
          <w:sz w:val="19"/>
          <w:shd w:fill="EEF5EE"/>
        </w:rPr>
        <w:t>Options -&gt; Controls / Mouse</w:t>
      </w:r>
      <w:r>
        <w:t xml:space="preserve"> и </w:t>
      </w:r>
      <w:r>
        <w:rPr>
          <w:rFonts w:ascii="Consolas" w:hAnsi="Consolas" w:eastAsia="Consolas"/>
          <w:sz w:val="19"/>
          <w:shd w:fill="EEF5EE"/>
        </w:rPr>
        <w:t>Options -&gt; Video</w:t>
      </w:r>
      <w:r>
        <w:t xml:space="preserve"> после</w:t>
      </w:r>
    </w:p>
    <w:p>
      <w:r>
        <w:t xml:space="preserve">   первого запуска, особенно если раньше использовался </w:t>
      </w:r>
      <w:r>
        <w:rPr>
          <w:rFonts w:ascii="Consolas" w:hAnsi="Consolas" w:eastAsia="Consolas"/>
          <w:sz w:val="19"/>
          <w:shd w:fill="EEF5EE"/>
        </w:rPr>
        <w:t>r1q2</w:t>
      </w:r>
      <w:r>
        <w:t xml:space="preserve"> конфиг.</w:t>
      </w:r>
    </w:p>
    <w:p>
      <w:pPr>
        <w:pStyle w:val="ListNumber"/>
      </w:pPr>
      <w:r>
        <w:t xml:space="preserve">Для демок проверьте </w:t>
      </w:r>
      <w:r>
        <w:rPr>
          <w:rFonts w:ascii="Consolas" w:hAnsi="Consolas" w:eastAsia="Consolas"/>
          <w:sz w:val="19"/>
          <w:shd w:fill="EEF5EE"/>
        </w:rPr>
        <w:t>Options -&gt; Demo Player</w:t>
      </w:r>
      <w:r>
        <w:t xml:space="preserve"> и `Options -&gt; Visibility</w:t>
      </w:r>
    </w:p>
    <w:p>
      <w:r>
        <w:t xml:space="preserve">   Highlights`: demo-visual профиль теперь отдельный от mod-local профилей.</w:t>
      </w:r>
    </w:p>
    <w:p>
      <w:pPr>
        <w:pStyle w:val="Heading2"/>
      </w:pPr>
      <w:r>
        <w:t>Что не изменилось</w:t>
      </w:r>
    </w:p>
    <w:p>
      <w:pPr>
        <w:pStyle w:val="ListBullet"/>
      </w:pPr>
      <w:r>
        <w:t>Базовая совместимость с Quake II контентом сохраняется.</w:t>
      </w:r>
    </w:p>
    <w:p>
      <w:pPr>
        <w:pStyle w:val="ListBullet"/>
      </w:pPr>
      <w:r>
        <w:t>Старые консольные команды и legacy меню не удалены.</w:t>
      </w:r>
    </w:p>
    <w:p>
      <w:pPr>
        <w:pStyle w:val="ListBullet"/>
      </w:pPr>
      <w:r>
        <w:t>Модовые cfg и пользовательские cfg не должны принудительно стираться.</w:t>
      </w:r>
    </w:p>
    <w:p>
      <w:pPr>
        <w:pStyle w:val="ListBullet"/>
      </w:pPr>
      <w:r>
        <w:t>Визуальные и demo-only функции не должны превращаться в live-play читы:</w:t>
      </w:r>
    </w:p>
    <w:p>
      <w:r>
        <w:t xml:space="preserve">  demo analytics и item timers работают на данных записи, а не на скрытой</w:t>
      </w:r>
    </w:p>
    <w:p>
      <w:r>
        <w:t xml:space="preserve">  информации live-сервера.</w:t>
      </w:r>
    </w:p>
    <w:p>
      <w:pPr>
        <w:pStyle w:val="Heading2"/>
      </w:pPr>
      <w:r>
        <w:t>Главный практический совет</w:t>
      </w:r>
    </w:p>
    <w:p>
      <w:r>
        <w:t>После первого запуска откройте: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Quick Setup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Video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Controls / Mouse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Sound &amp; Acoustics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Online Play Setup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Player</w:t>
      </w:r>
      <w:r>
        <w:t>.</w:t>
      </w:r>
    </w:p>
    <w:p>
      <w:r>
        <w:t>Этого достаточно, чтобы привести 1.2 в рабочее состояние без ручного</w:t>
      </w:r>
    </w:p>
    <w:p>
      <w:r>
        <w:t>редактирования cfg.</w:t>
      </w:r>
    </w:p>
    <w:p>
      <w:r>
        <w:rPr>
          <w:b/>
        </w:rPr>
        <w:t>Автор проекта: ly</w:t>
      </w:r>
    </w:p>
    <w:p>
      <w:r>
        <w:br w:type="page"/>
      </w:r>
    </w:p>
    <w:p>
      <w:pPr>
        <w:pStyle w:val="Heading1"/>
      </w:pPr>
      <w:r>
        <w:t>Дополнение 1.3</w:t>
      </w:r>
    </w:p>
    <w:p>
      <w:pPr>
        <w:pStyle w:val="Heading2"/>
      </w:pPr>
      <w:r>
        <w:t>Что нового в 1.3 относительно 1.2</w:t>
      </w:r>
    </w:p>
    <w:p>
      <w:pPr>
        <w:pStyle w:val="ListBullet"/>
      </w:pPr>
      <w:r>
        <w:t>AVFX: новый крупный слой погодных и поверхностных эффектов. В релиз вошли дождь, гроза, снег, лужи, стекание воды, лавовый пар, реакции воды и снега на оружие, брызги от шагов по лужам и wet-lens эффект дождя на экране.</w:t>
      </w:r>
    </w:p>
    <w:p>
      <w:pPr>
        <w:pStyle w:val="ListBullet"/>
      </w:pPr>
      <w:r>
        <w:t>AVFX Presets и Visual Presets: готовые профили качества для дождя, дождя с грозой, снега и общего визуального слоя. Пресеты хранятся как cfg-файлы в baseq2/q2pro-x/visual_presets, чтобы их можно было гибко донастраивать.</w:t>
      </w:r>
    </w:p>
    <w:p>
      <w:pPr>
        <w:pStyle w:val="ListBullet"/>
      </w:pPr>
      <w:r>
        <w:t>Производительность: снег получил быстрый GPU/instanced путь и исправление deterministic render stalls; дождь получил отдельный набор оптимизаций без обязательного включения LOD для Ultra Quality.</w:t>
      </w:r>
    </w:p>
    <w:p>
      <w:pPr>
        <w:pStyle w:val="ListBullet"/>
      </w:pPr>
      <w:r>
        <w:t>Global prefs migration: общие UI/video/audio/global настройки можно хранить в baseq2/q2pro-x/q2pro-x.cfg и использовать одинаково в разных модах.</w:t>
      </w:r>
    </w:p>
    <w:p>
      <w:pPr>
        <w:pStyle w:val="ListBullet"/>
      </w:pPr>
      <w:r>
        <w:t>Mod-local настройки: добавлен override own/enemy model/skin для OpenFFA/OpenTDM-подобной игры, чтобы локально видеть себя и противников в нужных скинах.</w:t>
      </w:r>
    </w:p>
    <w:p>
      <w:pPr>
        <w:pStyle w:val="ListBullet"/>
      </w:pPr>
      <w:r>
        <w:t>Меню и cvar browser обновлены под 1.3: AVFX, visual presets, scope badges (X)/(G)/(M), новые helper-команды /avfx, /rain, /snow, /water, /sky, /avfxp, /avfxs, /avfxr, /avfxi.</w:t>
      </w:r>
    </w:p>
    <w:p>
      <w:pPr>
        <w:pStyle w:val="ListBullet"/>
      </w:pPr>
      <w:r>
        <w:t>Надежность: fixedmove-aware wait mode включен по умолчанию, исправлены Bad FOV disconnect, cvar browser focus leak, OpenTDM Team Overlay runtime detect и сохранение GL/MSAA параметров.</w:t>
      </w:r>
    </w:p>
    <w:p>
      <w:pPr>
        <w:pStyle w:val="Heading2"/>
      </w:pPr>
      <w:r>
        <w:t>Релизная упаковка 1.3</w:t>
      </w:r>
    </w:p>
    <w:p>
      <w:pPr>
        <w:pStyle w:val="ListBullet"/>
      </w:pPr>
      <w:r>
        <w:t>Q2PRO-X 1.3 поставляется как additive layer: exe/DLL, q2pro-x меню, visual_presets, AVFX WAV, runtime icons/textures и документация.</w:t>
      </w:r>
    </w:p>
    <w:p>
      <w:pPr>
        <w:pStyle w:val="ListBullet"/>
      </w:pPr>
      <w:r>
        <w:t>В пакет входят livekit_ffi.dll, AVFX snow_blanket texture, WAV-набор q2prox/avfx и override-иконки i_armorshard / health / grenades.</w:t>
      </w:r>
    </w:p>
    <w:p>
      <w:pPr>
        <w:pStyle w:val="ListBullet"/>
      </w:pPr>
      <w:r>
        <w:t>Пользовательские cfg, backups, rejected, condumps, screenshots, demos, saves и q2pro.menu в релизный архив не входят.</w:t>
      </w:r>
    </w:p>
    <w:sectPr w:rsidR="00FC693F" w:rsidRPr="0006063C" w:rsidSect="00034616">
      <w:footerReference w:type="default" r:id="rId10"/>
      <w:headerReference w:type="default" r:id="rId11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1.3 - документация релиза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 w:eastAsia="Arial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rial" w:hAnsi="Arial" w:eastAsia="Arial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rial" w:hAnsi="Arial" w:eastAsia="Arial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rial" w:hAnsi="Arial" w:eastAsia="Arial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Relationship Id="rId1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1.3 Release Notes</dc:title>
  <dc:subject>Q2PRO-X 1.2 release documentation</dc:subject>
  <dc:creator>ly</dc:creator>
  <cp:keywords/>
  <dc:description>generated by python-docx</dc:description>
  <cp:lastModifiedBy>Q2PRO-X release docs generator</cp:lastModifiedBy>
  <cp:revision>1</cp:revision>
  <dcterms:created xsi:type="dcterms:W3CDTF">2013-12-23T23:15:00Z</dcterms:created>
  <dcterms:modified xsi:type="dcterms:W3CDTF">2013-12-23T23:15:00Z</dcterms:modified>
  <cp:category/>
</cp:coreProperties>
</file>